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541078" w:rsidRDefault="00CD5BDB" w:rsidP="00202A5A">
      <w:pPr>
        <w:jc w:val="center"/>
        <w:rPr>
          <w:sz w:val="24"/>
          <w:szCs w:val="24"/>
        </w:rPr>
      </w:pPr>
      <w:r w:rsidRPr="00541078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541078" w:rsidRDefault="00AA116B" w:rsidP="00F4434F">
      <w:pPr>
        <w:jc w:val="center"/>
        <w:rPr>
          <w:sz w:val="24"/>
          <w:szCs w:val="24"/>
        </w:rPr>
      </w:pPr>
      <w:r w:rsidRPr="00541078">
        <w:rPr>
          <w:sz w:val="24"/>
          <w:szCs w:val="24"/>
        </w:rPr>
        <w:t>РОССИЙСКАЯ ФЕДЕРАЦИЯ</w:t>
      </w:r>
    </w:p>
    <w:p w:rsidR="00F4434F" w:rsidRPr="00541078" w:rsidRDefault="00AA116B" w:rsidP="00F4434F">
      <w:pPr>
        <w:jc w:val="center"/>
        <w:rPr>
          <w:sz w:val="24"/>
          <w:szCs w:val="24"/>
        </w:rPr>
      </w:pPr>
      <w:r w:rsidRPr="00541078">
        <w:rPr>
          <w:sz w:val="24"/>
          <w:szCs w:val="24"/>
        </w:rPr>
        <w:t>ИРКУТСКАЯ ОБЛАСТЬ</w:t>
      </w:r>
    </w:p>
    <w:p w:rsidR="00A16361" w:rsidRPr="00541078" w:rsidRDefault="00AA116B" w:rsidP="00584E22">
      <w:pPr>
        <w:jc w:val="center"/>
        <w:rPr>
          <w:sz w:val="24"/>
          <w:szCs w:val="24"/>
        </w:rPr>
      </w:pPr>
      <w:r w:rsidRPr="00541078">
        <w:rPr>
          <w:sz w:val="24"/>
          <w:szCs w:val="24"/>
        </w:rPr>
        <w:t xml:space="preserve">НИЖНЕИЛИМСКИЙ МУНИЦИПАЛЬНЫЙ </w:t>
      </w:r>
      <w:r w:rsidR="00A16361" w:rsidRPr="00541078">
        <w:rPr>
          <w:sz w:val="24"/>
          <w:szCs w:val="24"/>
        </w:rPr>
        <w:t>ОКРУГ</w:t>
      </w:r>
    </w:p>
    <w:p w:rsidR="00F4434F" w:rsidRPr="00541078" w:rsidRDefault="00AA116B" w:rsidP="00584E22">
      <w:pPr>
        <w:jc w:val="center"/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 xml:space="preserve">ДУМА НИЖНЕИЛИМСКОГО МУНИЦИПАЛЬНОГО </w:t>
      </w:r>
      <w:r w:rsidR="00A16361" w:rsidRPr="00541078">
        <w:rPr>
          <w:b/>
          <w:sz w:val="24"/>
          <w:szCs w:val="24"/>
        </w:rPr>
        <w:t>ОКРУГА</w:t>
      </w:r>
    </w:p>
    <w:p w:rsidR="00F4434F" w:rsidRPr="00541078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РЕШЕНИЕ</w:t>
      </w:r>
    </w:p>
    <w:p w:rsidR="00584E22" w:rsidRPr="00541078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541078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541078">
        <w:rPr>
          <w:sz w:val="24"/>
          <w:szCs w:val="24"/>
        </w:rPr>
        <w:t>о</w:t>
      </w:r>
      <w:r w:rsidR="00F4434F" w:rsidRPr="00541078">
        <w:rPr>
          <w:sz w:val="24"/>
          <w:szCs w:val="24"/>
        </w:rPr>
        <w:t xml:space="preserve">т </w:t>
      </w:r>
      <w:r w:rsidRPr="00541078">
        <w:rPr>
          <w:sz w:val="24"/>
          <w:szCs w:val="24"/>
        </w:rPr>
        <w:t>«</w:t>
      </w:r>
      <w:r w:rsidR="00541078">
        <w:rPr>
          <w:sz w:val="24"/>
          <w:szCs w:val="24"/>
        </w:rPr>
        <w:t>23</w:t>
      </w:r>
      <w:r w:rsidRPr="00541078">
        <w:rPr>
          <w:sz w:val="24"/>
          <w:szCs w:val="24"/>
        </w:rPr>
        <w:t xml:space="preserve">» </w:t>
      </w:r>
      <w:r w:rsidR="00541078">
        <w:rPr>
          <w:sz w:val="24"/>
          <w:szCs w:val="24"/>
        </w:rPr>
        <w:t>декабря</w:t>
      </w:r>
      <w:r w:rsidR="002A1449" w:rsidRPr="00541078">
        <w:rPr>
          <w:sz w:val="24"/>
          <w:szCs w:val="24"/>
        </w:rPr>
        <w:t xml:space="preserve"> </w:t>
      </w:r>
      <w:r w:rsidRPr="00541078">
        <w:rPr>
          <w:sz w:val="24"/>
          <w:szCs w:val="24"/>
        </w:rPr>
        <w:t>20</w:t>
      </w:r>
      <w:r w:rsidR="001B0EC2" w:rsidRPr="00541078">
        <w:rPr>
          <w:sz w:val="24"/>
          <w:szCs w:val="24"/>
        </w:rPr>
        <w:t>2</w:t>
      </w:r>
      <w:r w:rsidR="00725BDA" w:rsidRPr="00541078">
        <w:rPr>
          <w:sz w:val="24"/>
          <w:szCs w:val="24"/>
        </w:rPr>
        <w:t>5</w:t>
      </w:r>
      <w:r w:rsidRPr="00541078">
        <w:rPr>
          <w:sz w:val="24"/>
          <w:szCs w:val="24"/>
        </w:rPr>
        <w:t xml:space="preserve"> </w:t>
      </w:r>
      <w:proofErr w:type="gramStart"/>
      <w:r w:rsidRPr="00541078">
        <w:rPr>
          <w:sz w:val="24"/>
          <w:szCs w:val="24"/>
        </w:rPr>
        <w:t>г</w:t>
      </w:r>
      <w:r w:rsidR="00541078">
        <w:rPr>
          <w:sz w:val="24"/>
          <w:szCs w:val="24"/>
        </w:rPr>
        <w:t>ода</w:t>
      </w:r>
      <w:r w:rsidRPr="00541078">
        <w:rPr>
          <w:sz w:val="24"/>
          <w:szCs w:val="24"/>
        </w:rPr>
        <w:t xml:space="preserve">  №</w:t>
      </w:r>
      <w:proofErr w:type="gramEnd"/>
      <w:r w:rsidRPr="00541078">
        <w:rPr>
          <w:sz w:val="24"/>
          <w:szCs w:val="24"/>
        </w:rPr>
        <w:t xml:space="preserve"> </w:t>
      </w:r>
      <w:r w:rsidR="00FA18F0">
        <w:rPr>
          <w:sz w:val="24"/>
          <w:szCs w:val="24"/>
        </w:rPr>
        <w:t>133</w:t>
      </w:r>
    </w:p>
    <w:p w:rsidR="00F4434F" w:rsidRPr="00541078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541078">
        <w:rPr>
          <w:sz w:val="24"/>
          <w:szCs w:val="24"/>
        </w:rPr>
        <w:t>г.</w:t>
      </w:r>
      <w:r w:rsidR="00794769" w:rsidRPr="00541078">
        <w:rPr>
          <w:sz w:val="24"/>
          <w:szCs w:val="24"/>
        </w:rPr>
        <w:t xml:space="preserve"> </w:t>
      </w:r>
      <w:r w:rsidRPr="00541078">
        <w:rPr>
          <w:sz w:val="24"/>
          <w:szCs w:val="24"/>
        </w:rPr>
        <w:t>Железногорск-Илимский</w:t>
      </w:r>
    </w:p>
    <w:p w:rsidR="001025A4" w:rsidRPr="00541078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541078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bookmarkStart w:id="0" w:name="_GoBack"/>
      <w:r w:rsidRPr="00541078">
        <w:rPr>
          <w:b/>
          <w:sz w:val="24"/>
          <w:szCs w:val="24"/>
        </w:rPr>
        <w:t>«</w:t>
      </w:r>
      <w:r w:rsidR="001025A4" w:rsidRPr="00541078">
        <w:rPr>
          <w:b/>
          <w:sz w:val="24"/>
          <w:szCs w:val="24"/>
        </w:rPr>
        <w:t>Об утверждении</w:t>
      </w:r>
      <w:r w:rsidR="00541078">
        <w:rPr>
          <w:b/>
          <w:sz w:val="24"/>
          <w:szCs w:val="24"/>
        </w:rPr>
        <w:t xml:space="preserve"> </w:t>
      </w:r>
      <w:r w:rsidR="001025A4" w:rsidRPr="00541078">
        <w:rPr>
          <w:b/>
          <w:sz w:val="24"/>
          <w:szCs w:val="24"/>
        </w:rPr>
        <w:t xml:space="preserve">промежуточного </w:t>
      </w:r>
    </w:p>
    <w:p w:rsidR="00541078" w:rsidRDefault="001025A4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ликвидационного</w:t>
      </w:r>
      <w:r w:rsidR="00810B91" w:rsidRPr="00541078">
        <w:rPr>
          <w:b/>
          <w:sz w:val="24"/>
          <w:szCs w:val="24"/>
        </w:rPr>
        <w:t xml:space="preserve"> б</w:t>
      </w:r>
      <w:r w:rsidRPr="00541078">
        <w:rPr>
          <w:b/>
          <w:sz w:val="24"/>
          <w:szCs w:val="24"/>
        </w:rPr>
        <w:t>аланса</w:t>
      </w:r>
      <w:r w:rsidR="00810B91" w:rsidRPr="00541078">
        <w:rPr>
          <w:b/>
          <w:sz w:val="24"/>
          <w:szCs w:val="24"/>
        </w:rPr>
        <w:br/>
      </w:r>
      <w:r w:rsidR="004F69AB" w:rsidRPr="00541078">
        <w:rPr>
          <w:b/>
          <w:sz w:val="24"/>
          <w:szCs w:val="24"/>
        </w:rPr>
        <w:t xml:space="preserve">Ревизионной комиссии города </w:t>
      </w:r>
    </w:p>
    <w:p w:rsidR="001025A4" w:rsidRPr="00541078" w:rsidRDefault="004F69AB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Железногорска-Илимского</w:t>
      </w:r>
      <w:r w:rsidR="00810B91" w:rsidRPr="00541078">
        <w:rPr>
          <w:b/>
          <w:sz w:val="24"/>
          <w:szCs w:val="24"/>
        </w:rPr>
        <w:t>»</w:t>
      </w:r>
      <w:bookmarkEnd w:id="0"/>
    </w:p>
    <w:p w:rsidR="001025A4" w:rsidRPr="00541078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541078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541078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541078">
        <w:rPr>
          <w:b w:val="0"/>
          <w:sz w:val="24"/>
          <w:szCs w:val="24"/>
          <w:lang w:val="ru-RU"/>
        </w:rPr>
        <w:t xml:space="preserve"> </w:t>
      </w:r>
      <w:r w:rsidRPr="00541078">
        <w:rPr>
          <w:b w:val="0"/>
          <w:sz w:val="24"/>
          <w:szCs w:val="24"/>
          <w:lang w:val="ru-RU"/>
        </w:rPr>
        <w:t>–</w:t>
      </w:r>
      <w:r w:rsidR="00810B91" w:rsidRPr="00541078">
        <w:rPr>
          <w:b w:val="0"/>
          <w:sz w:val="24"/>
          <w:szCs w:val="24"/>
          <w:lang w:val="ru-RU"/>
        </w:rPr>
        <w:t xml:space="preserve"> </w:t>
      </w:r>
      <w:r w:rsidRPr="00541078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541078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541078">
        <w:rPr>
          <w:b w:val="0"/>
          <w:sz w:val="24"/>
          <w:szCs w:val="24"/>
          <w:lang w:val="ru-RU"/>
        </w:rPr>
        <w:t>8</w:t>
      </w:r>
      <w:r w:rsidR="00810B91" w:rsidRPr="00541078">
        <w:rPr>
          <w:b w:val="0"/>
          <w:sz w:val="24"/>
          <w:szCs w:val="24"/>
          <w:lang w:val="ru-RU"/>
        </w:rPr>
        <w:t xml:space="preserve"> августа </w:t>
      </w:r>
      <w:r w:rsidRPr="00541078">
        <w:rPr>
          <w:b w:val="0"/>
          <w:sz w:val="24"/>
          <w:szCs w:val="24"/>
          <w:lang w:val="ru-RU"/>
        </w:rPr>
        <w:t xml:space="preserve">2001 </w:t>
      </w:r>
      <w:r w:rsidR="00810B91" w:rsidRPr="00541078">
        <w:rPr>
          <w:b w:val="0"/>
          <w:sz w:val="24"/>
          <w:szCs w:val="24"/>
          <w:lang w:val="ru-RU"/>
        </w:rPr>
        <w:t>года</w:t>
      </w:r>
      <w:r w:rsidR="004A2669" w:rsidRPr="00541078">
        <w:rPr>
          <w:b w:val="0"/>
          <w:sz w:val="24"/>
          <w:szCs w:val="24"/>
          <w:lang w:val="ru-RU"/>
        </w:rPr>
        <w:br/>
      </w:r>
      <w:r w:rsidRPr="00541078">
        <w:rPr>
          <w:b w:val="0"/>
          <w:sz w:val="24"/>
          <w:szCs w:val="24"/>
          <w:lang w:val="ru-RU"/>
        </w:rPr>
        <w:t>№ 129</w:t>
      </w:r>
      <w:r w:rsidR="00810B91" w:rsidRPr="00541078">
        <w:rPr>
          <w:b w:val="0"/>
          <w:sz w:val="24"/>
          <w:szCs w:val="24"/>
          <w:lang w:val="ru-RU"/>
        </w:rPr>
        <w:t>-</w:t>
      </w:r>
      <w:r w:rsidRPr="00541078">
        <w:rPr>
          <w:b w:val="0"/>
          <w:sz w:val="24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541078">
        <w:rPr>
          <w:b w:val="0"/>
          <w:sz w:val="24"/>
          <w:szCs w:val="24"/>
          <w:lang w:val="ru-RU"/>
        </w:rPr>
        <w:t>Федеральным законом от 20</w:t>
      </w:r>
      <w:r w:rsidR="00810B91" w:rsidRPr="00541078">
        <w:rPr>
          <w:b w:val="0"/>
          <w:sz w:val="24"/>
          <w:szCs w:val="24"/>
          <w:lang w:val="ru-RU"/>
        </w:rPr>
        <w:t xml:space="preserve"> марта </w:t>
      </w:r>
      <w:r w:rsidR="00CC7FB9" w:rsidRPr="00541078">
        <w:rPr>
          <w:b w:val="0"/>
          <w:sz w:val="24"/>
          <w:szCs w:val="24"/>
          <w:lang w:val="ru-RU"/>
        </w:rPr>
        <w:t>2025</w:t>
      </w:r>
      <w:r w:rsidR="00810B91" w:rsidRPr="00541078">
        <w:rPr>
          <w:b w:val="0"/>
          <w:sz w:val="24"/>
          <w:szCs w:val="24"/>
          <w:lang w:val="ru-RU"/>
        </w:rPr>
        <w:t xml:space="preserve"> года</w:t>
      </w:r>
      <w:r w:rsidR="00CC7FB9" w:rsidRPr="00541078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541078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541078">
        <w:rPr>
          <w:b w:val="0"/>
          <w:sz w:val="24"/>
          <w:szCs w:val="24"/>
          <w:lang w:val="ru-RU"/>
        </w:rPr>
        <w:t xml:space="preserve"> апреля </w:t>
      </w:r>
      <w:r w:rsidRPr="00541078">
        <w:rPr>
          <w:b w:val="0"/>
          <w:sz w:val="24"/>
          <w:szCs w:val="24"/>
          <w:lang w:val="ru-RU"/>
        </w:rPr>
        <w:t>2025</w:t>
      </w:r>
      <w:r w:rsidR="00810B91" w:rsidRPr="00541078">
        <w:rPr>
          <w:b w:val="0"/>
          <w:sz w:val="24"/>
          <w:szCs w:val="24"/>
          <w:lang w:val="ru-RU"/>
        </w:rPr>
        <w:t xml:space="preserve"> года</w:t>
      </w:r>
      <w:r w:rsidRPr="00541078">
        <w:rPr>
          <w:b w:val="0"/>
          <w:sz w:val="24"/>
          <w:szCs w:val="24"/>
          <w:lang w:val="ru-RU"/>
        </w:rPr>
        <w:t xml:space="preserve"> № 25</w:t>
      </w:r>
      <w:r w:rsidR="00810B91" w:rsidRPr="00541078">
        <w:rPr>
          <w:b w:val="0"/>
          <w:sz w:val="24"/>
          <w:szCs w:val="24"/>
          <w:lang w:val="ru-RU"/>
        </w:rPr>
        <w:t>-ОЗ</w:t>
      </w:r>
      <w:r w:rsidRPr="00541078">
        <w:rPr>
          <w:b w:val="0"/>
          <w:sz w:val="24"/>
          <w:szCs w:val="24"/>
          <w:lang w:val="ru-RU"/>
        </w:rPr>
        <w:t xml:space="preserve"> «</w:t>
      </w:r>
      <w:r w:rsidR="00501080" w:rsidRPr="00541078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541078">
        <w:rPr>
          <w:b w:val="0"/>
          <w:sz w:val="24"/>
          <w:szCs w:val="24"/>
          <w:lang w:val="ru-RU"/>
        </w:rPr>
        <w:t xml:space="preserve">», </w:t>
      </w:r>
      <w:r w:rsidR="00501080" w:rsidRPr="00541078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541078">
        <w:rPr>
          <w:b w:val="0"/>
          <w:sz w:val="24"/>
          <w:szCs w:val="24"/>
          <w:lang w:val="ru-RU"/>
        </w:rPr>
        <w:t>во исполнение п</w:t>
      </w:r>
      <w:r w:rsidR="00810B91" w:rsidRPr="00541078">
        <w:rPr>
          <w:b w:val="0"/>
          <w:sz w:val="24"/>
          <w:szCs w:val="24"/>
          <w:lang w:val="ru-RU"/>
        </w:rPr>
        <w:t>ункта</w:t>
      </w:r>
      <w:r w:rsidR="00F53E54" w:rsidRPr="00541078">
        <w:rPr>
          <w:b w:val="0"/>
          <w:sz w:val="24"/>
          <w:szCs w:val="24"/>
          <w:lang w:val="ru-RU"/>
        </w:rPr>
        <w:t xml:space="preserve"> 10 </w:t>
      </w:r>
      <w:r w:rsidR="00810B91" w:rsidRPr="00541078">
        <w:rPr>
          <w:b w:val="0"/>
          <w:sz w:val="24"/>
          <w:szCs w:val="24"/>
          <w:lang w:val="ru-RU"/>
        </w:rPr>
        <w:t>П</w:t>
      </w:r>
      <w:r w:rsidR="00F53E54" w:rsidRPr="00541078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4F69AB" w:rsidRPr="00541078">
        <w:rPr>
          <w:b w:val="0"/>
          <w:sz w:val="24"/>
          <w:szCs w:val="24"/>
          <w:lang w:val="ru-RU"/>
        </w:rPr>
        <w:t>Ревизионной комиссии города Железногорска-Илимского</w:t>
      </w:r>
      <w:r w:rsidR="00F53E54" w:rsidRPr="00541078">
        <w:rPr>
          <w:b w:val="0"/>
          <w:sz w:val="24"/>
          <w:szCs w:val="24"/>
          <w:lang w:val="ru-RU"/>
        </w:rPr>
        <w:t xml:space="preserve">, утвержденного </w:t>
      </w:r>
      <w:r w:rsidRPr="00541078">
        <w:rPr>
          <w:b w:val="0"/>
          <w:sz w:val="24"/>
          <w:szCs w:val="24"/>
          <w:lang w:val="ru-RU"/>
        </w:rPr>
        <w:t xml:space="preserve">решением Думы </w:t>
      </w:r>
      <w:r w:rsidR="00EB72C7" w:rsidRPr="00541078">
        <w:rPr>
          <w:b w:val="0"/>
          <w:sz w:val="24"/>
          <w:szCs w:val="24"/>
          <w:lang w:val="ru-RU"/>
        </w:rPr>
        <w:t>Нижнеилимского муниципального округа</w:t>
      </w:r>
      <w:r w:rsidRPr="00541078">
        <w:rPr>
          <w:b w:val="0"/>
          <w:sz w:val="24"/>
          <w:szCs w:val="24"/>
          <w:lang w:val="ru-RU"/>
        </w:rPr>
        <w:t xml:space="preserve"> от </w:t>
      </w:r>
      <w:r w:rsidR="00EB72C7" w:rsidRPr="00541078">
        <w:rPr>
          <w:b w:val="0"/>
          <w:sz w:val="24"/>
          <w:szCs w:val="24"/>
          <w:lang w:val="ru-RU"/>
        </w:rPr>
        <w:t>25</w:t>
      </w:r>
      <w:r w:rsidR="00810B91" w:rsidRPr="00541078">
        <w:rPr>
          <w:b w:val="0"/>
          <w:sz w:val="24"/>
          <w:szCs w:val="24"/>
          <w:lang w:val="ru-RU"/>
        </w:rPr>
        <w:t xml:space="preserve"> сентября </w:t>
      </w:r>
      <w:r w:rsidR="00336193" w:rsidRPr="00541078">
        <w:rPr>
          <w:b w:val="0"/>
          <w:sz w:val="24"/>
          <w:szCs w:val="24"/>
          <w:lang w:val="ru-RU"/>
        </w:rPr>
        <w:t xml:space="preserve">2025 </w:t>
      </w:r>
      <w:r w:rsidR="00810B91" w:rsidRPr="00541078">
        <w:rPr>
          <w:b w:val="0"/>
          <w:sz w:val="24"/>
          <w:szCs w:val="24"/>
          <w:lang w:val="ru-RU"/>
        </w:rPr>
        <w:t xml:space="preserve">года </w:t>
      </w:r>
      <w:r w:rsidR="00336193" w:rsidRPr="00541078">
        <w:rPr>
          <w:b w:val="0"/>
          <w:sz w:val="24"/>
          <w:szCs w:val="24"/>
          <w:lang w:val="ru-RU"/>
        </w:rPr>
        <w:t xml:space="preserve">№ </w:t>
      </w:r>
      <w:r w:rsidR="004F69AB" w:rsidRPr="00541078">
        <w:rPr>
          <w:b w:val="0"/>
          <w:sz w:val="24"/>
          <w:szCs w:val="24"/>
          <w:lang w:val="ru-RU"/>
        </w:rPr>
        <w:t>20</w:t>
      </w:r>
      <w:r w:rsidR="00336193" w:rsidRPr="00541078">
        <w:rPr>
          <w:b w:val="0"/>
          <w:sz w:val="24"/>
          <w:szCs w:val="24"/>
          <w:lang w:val="ru-RU"/>
        </w:rPr>
        <w:t xml:space="preserve"> «О ликвидации </w:t>
      </w:r>
      <w:r w:rsidR="004F69AB" w:rsidRPr="00541078">
        <w:rPr>
          <w:b w:val="0"/>
          <w:sz w:val="24"/>
          <w:szCs w:val="24"/>
          <w:lang w:val="ru-RU"/>
        </w:rPr>
        <w:t>Ревизионной комиссии города Железногорска-Илимского</w:t>
      </w:r>
      <w:r w:rsidRPr="00541078">
        <w:rPr>
          <w:b w:val="0"/>
          <w:sz w:val="24"/>
          <w:szCs w:val="24"/>
          <w:lang w:val="ru-RU"/>
        </w:rPr>
        <w:t>», Дума Нижнеилимского муниципального округа</w:t>
      </w:r>
    </w:p>
    <w:p w:rsidR="00810B91" w:rsidRPr="00541078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</w:p>
    <w:p w:rsidR="00EE7CC3" w:rsidRPr="00541078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541078">
        <w:rPr>
          <w:sz w:val="24"/>
          <w:szCs w:val="24"/>
          <w:lang w:val="ru-RU"/>
        </w:rPr>
        <w:t>РЕШИЛА:</w:t>
      </w:r>
    </w:p>
    <w:p w:rsidR="00810B91" w:rsidRPr="00541078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</w:p>
    <w:p w:rsidR="00F94000" w:rsidRPr="00541078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541078">
        <w:rPr>
          <w:b w:val="0"/>
          <w:sz w:val="24"/>
          <w:szCs w:val="24"/>
          <w:lang w:val="ru-RU"/>
        </w:rPr>
        <w:t xml:space="preserve">1. </w:t>
      </w:r>
      <w:r w:rsidR="001025A4" w:rsidRPr="00541078">
        <w:rPr>
          <w:b w:val="0"/>
          <w:sz w:val="24"/>
          <w:szCs w:val="24"/>
          <w:lang w:val="ru-RU"/>
        </w:rPr>
        <w:t xml:space="preserve">Утвердить промежуточный ликвидационный баланс </w:t>
      </w:r>
      <w:r w:rsidR="004F69AB" w:rsidRPr="00541078">
        <w:rPr>
          <w:b w:val="0"/>
          <w:sz w:val="24"/>
          <w:szCs w:val="24"/>
          <w:lang w:val="ru-RU"/>
        </w:rPr>
        <w:t>Ревизионной комиссии города Железногорска-Илимского (ОГРН 1083847001358)</w:t>
      </w:r>
      <w:r w:rsidR="001025A4" w:rsidRPr="00541078">
        <w:rPr>
          <w:b w:val="0"/>
          <w:sz w:val="24"/>
          <w:szCs w:val="24"/>
        </w:rPr>
        <w:t xml:space="preserve"> по состоянию на </w:t>
      </w:r>
      <w:r w:rsidR="00D51339" w:rsidRPr="00541078">
        <w:rPr>
          <w:b w:val="0"/>
          <w:sz w:val="24"/>
          <w:szCs w:val="24"/>
          <w:lang w:val="ru-RU"/>
        </w:rPr>
        <w:t>16</w:t>
      </w:r>
      <w:r w:rsidR="001025A4" w:rsidRPr="00541078">
        <w:rPr>
          <w:b w:val="0"/>
          <w:sz w:val="24"/>
          <w:szCs w:val="24"/>
        </w:rPr>
        <w:t xml:space="preserve"> </w:t>
      </w:r>
      <w:r w:rsidR="00D51339" w:rsidRPr="00541078">
        <w:rPr>
          <w:b w:val="0"/>
          <w:sz w:val="24"/>
          <w:szCs w:val="24"/>
          <w:lang w:val="ru-RU"/>
        </w:rPr>
        <w:t>декабря</w:t>
      </w:r>
      <w:r w:rsidR="001025A4" w:rsidRPr="00541078">
        <w:rPr>
          <w:b w:val="0"/>
          <w:sz w:val="24"/>
          <w:szCs w:val="24"/>
        </w:rPr>
        <w:t xml:space="preserve"> 202</w:t>
      </w:r>
      <w:r w:rsidR="00D51339" w:rsidRPr="00541078">
        <w:rPr>
          <w:b w:val="0"/>
          <w:sz w:val="24"/>
          <w:szCs w:val="24"/>
          <w:lang w:val="ru-RU"/>
        </w:rPr>
        <w:t>5</w:t>
      </w:r>
      <w:r w:rsidR="001025A4" w:rsidRPr="00541078">
        <w:rPr>
          <w:b w:val="0"/>
          <w:sz w:val="24"/>
          <w:szCs w:val="24"/>
        </w:rPr>
        <w:t xml:space="preserve"> года согласно </w:t>
      </w:r>
      <w:r w:rsidR="00541078">
        <w:rPr>
          <w:b w:val="0"/>
          <w:sz w:val="24"/>
          <w:szCs w:val="24"/>
          <w:lang w:val="ru-RU"/>
        </w:rPr>
        <w:t>п</w:t>
      </w:r>
      <w:proofErr w:type="spellStart"/>
      <w:r w:rsidR="001025A4" w:rsidRPr="00541078">
        <w:rPr>
          <w:b w:val="0"/>
          <w:sz w:val="24"/>
          <w:szCs w:val="24"/>
        </w:rPr>
        <w:t>риложению</w:t>
      </w:r>
      <w:proofErr w:type="spellEnd"/>
      <w:r w:rsidR="001025A4" w:rsidRPr="00541078">
        <w:rPr>
          <w:b w:val="0"/>
          <w:sz w:val="24"/>
          <w:szCs w:val="24"/>
        </w:rPr>
        <w:t xml:space="preserve"> к настоящему</w:t>
      </w:r>
      <w:r w:rsidR="00810B91" w:rsidRPr="00541078">
        <w:rPr>
          <w:b w:val="0"/>
          <w:sz w:val="24"/>
          <w:szCs w:val="24"/>
          <w:lang w:val="ru-RU"/>
        </w:rPr>
        <w:t xml:space="preserve"> </w:t>
      </w:r>
      <w:r w:rsidR="001025A4" w:rsidRPr="00541078">
        <w:rPr>
          <w:b w:val="0"/>
          <w:sz w:val="24"/>
          <w:szCs w:val="24"/>
        </w:rPr>
        <w:t>решению.</w:t>
      </w:r>
    </w:p>
    <w:p w:rsidR="004135B9" w:rsidRPr="00541078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541078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541078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EB72C7" w:rsidRPr="00541078">
        <w:rPr>
          <w:b w:val="0"/>
          <w:color w:val="000000"/>
          <w:sz w:val="24"/>
          <w:szCs w:val="24"/>
          <w:lang w:val="ru-RU" w:bidi="ru-RU"/>
        </w:rPr>
        <w:t>Найда</w:t>
      </w:r>
      <w:proofErr w:type="spellEnd"/>
      <w:r w:rsidR="00EB72C7" w:rsidRPr="00541078">
        <w:rPr>
          <w:b w:val="0"/>
          <w:color w:val="000000"/>
          <w:sz w:val="24"/>
          <w:szCs w:val="24"/>
          <w:lang w:val="ru-RU" w:bidi="ru-RU"/>
        </w:rPr>
        <w:t xml:space="preserve"> Н.С.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4F69AB" w:rsidRPr="00541078">
        <w:rPr>
          <w:b w:val="0"/>
          <w:color w:val="000000"/>
          <w:sz w:val="24"/>
          <w:szCs w:val="24"/>
          <w:lang w:val="ru-RU" w:bidi="ru-RU"/>
        </w:rPr>
        <w:t>Ревизионной комиссии города Железногорска-Илимского</w:t>
      </w:r>
      <w:r w:rsidR="00810B91" w:rsidRPr="00541078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541078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541078">
        <w:rPr>
          <w:b w:val="0"/>
          <w:sz w:val="24"/>
          <w:szCs w:val="24"/>
          <w:lang w:val="ru-RU"/>
        </w:rPr>
        <w:t>августа 2001 года</w:t>
      </w:r>
      <w:r w:rsidR="004F69AB" w:rsidRPr="00541078">
        <w:rPr>
          <w:b w:val="0"/>
          <w:sz w:val="24"/>
          <w:szCs w:val="24"/>
          <w:lang w:val="ru-RU"/>
        </w:rPr>
        <w:br/>
      </w:r>
      <w:r w:rsidR="00810B91" w:rsidRPr="00541078">
        <w:rPr>
          <w:b w:val="0"/>
          <w:sz w:val="24"/>
          <w:szCs w:val="24"/>
          <w:lang w:val="ru-RU"/>
        </w:rPr>
        <w:t xml:space="preserve">№ 129-ФЗ «О государственной регистрации юридических лиц и индивидуальных предпринимателей» 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541078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541078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541078"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FC53B2" w:rsidRPr="00541078">
        <w:rPr>
          <w:b w:val="0"/>
          <w:color w:val="000000"/>
          <w:sz w:val="24"/>
          <w:szCs w:val="24"/>
          <w:lang w:bidi="ru-RU"/>
        </w:rPr>
        <w:t>Н</w:t>
      </w:r>
      <w:r w:rsidR="00F94000" w:rsidRPr="00541078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541078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541078">
        <w:rPr>
          <w:b w:val="0"/>
          <w:color w:val="000000"/>
          <w:sz w:val="24"/>
          <w:szCs w:val="24"/>
          <w:lang w:bidi="ru-RU"/>
        </w:rPr>
        <w:t>льному опубликованию</w:t>
      </w:r>
      <w:r w:rsidR="004450A7" w:rsidRPr="00541078">
        <w:rPr>
          <w:b w:val="0"/>
          <w:color w:val="000000"/>
          <w:sz w:val="24"/>
          <w:szCs w:val="24"/>
          <w:lang w:val="ru-RU" w:bidi="ru-RU"/>
        </w:rPr>
        <w:t>.</w:t>
      </w:r>
    </w:p>
    <w:p w:rsidR="004450A7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541078" w:rsidRPr="00541078" w:rsidRDefault="00541078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810B91" w:rsidRPr="00541078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1"/>
        <w:gridCol w:w="4675"/>
      </w:tblGrid>
      <w:tr w:rsidR="001A5BE2" w:rsidRPr="00541078" w:rsidTr="00810B91">
        <w:tc>
          <w:tcPr>
            <w:tcW w:w="4787" w:type="dxa"/>
            <w:shd w:val="clear" w:color="auto" w:fill="auto"/>
          </w:tcPr>
          <w:p w:rsidR="001A5BE2" w:rsidRPr="00541078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1078">
              <w:rPr>
                <w:sz w:val="24"/>
                <w:szCs w:val="24"/>
              </w:rPr>
              <w:t>Председатель</w:t>
            </w:r>
            <w:r w:rsidR="00810B91" w:rsidRPr="00541078">
              <w:rPr>
                <w:sz w:val="24"/>
                <w:szCs w:val="24"/>
              </w:rPr>
              <w:br/>
            </w:r>
            <w:r w:rsidRPr="00541078">
              <w:rPr>
                <w:sz w:val="24"/>
                <w:szCs w:val="24"/>
              </w:rPr>
              <w:t>Думы Нижнеилимского</w:t>
            </w:r>
            <w:r w:rsidR="00810B91" w:rsidRPr="00541078">
              <w:rPr>
                <w:sz w:val="24"/>
                <w:szCs w:val="24"/>
              </w:rPr>
              <w:br/>
            </w:r>
            <w:r w:rsidRPr="00541078">
              <w:rPr>
                <w:sz w:val="24"/>
                <w:szCs w:val="24"/>
              </w:rPr>
              <w:t>муниципального округа</w:t>
            </w:r>
          </w:p>
          <w:p w:rsidR="001A5BE2" w:rsidRPr="00541078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541078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41078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541078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541078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541078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078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541078">
              <w:rPr>
                <w:rFonts w:ascii="Times New Roman" w:hAnsi="Times New Roman"/>
                <w:sz w:val="24"/>
                <w:szCs w:val="24"/>
              </w:rPr>
              <w:br/>
            </w:r>
            <w:r w:rsidRPr="00541078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541078">
              <w:rPr>
                <w:rFonts w:ascii="Times New Roman" w:hAnsi="Times New Roman"/>
                <w:sz w:val="24"/>
                <w:szCs w:val="24"/>
              </w:rPr>
              <w:br/>
            </w:r>
            <w:r w:rsidRPr="00541078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541078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541078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41078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541078" w:rsidRPr="00541078" w:rsidRDefault="00810B91" w:rsidP="00541078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bookmarkStart w:id="1" w:name="bookmark2"/>
      <w:r w:rsidRPr="00541078">
        <w:rPr>
          <w:b w:val="0"/>
          <w:color w:val="000000"/>
          <w:sz w:val="24"/>
          <w:szCs w:val="24"/>
          <w:lang w:val="ru-RU" w:bidi="ru-RU"/>
        </w:rPr>
        <w:br w:type="page"/>
      </w:r>
      <w:r w:rsidR="00541078">
        <w:rPr>
          <w:b w:val="0"/>
          <w:color w:val="000000"/>
          <w:sz w:val="24"/>
          <w:szCs w:val="20"/>
          <w:lang w:val="ru-RU" w:bidi="ru-RU"/>
        </w:rPr>
        <w:lastRenderedPageBreak/>
        <w:t>УТВЕРЖДЕН</w:t>
      </w:r>
    </w:p>
    <w:p w:rsidR="00541078" w:rsidRDefault="00541078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r>
        <w:rPr>
          <w:b w:val="0"/>
          <w:color w:val="000000"/>
          <w:sz w:val="24"/>
          <w:szCs w:val="20"/>
          <w:lang w:val="ru-RU" w:bidi="ru-RU"/>
        </w:rPr>
        <w:t>Р</w:t>
      </w:r>
      <w:proofErr w:type="spellStart"/>
      <w:r w:rsidR="00F94000" w:rsidRPr="00810B91">
        <w:rPr>
          <w:b w:val="0"/>
          <w:color w:val="000000"/>
          <w:sz w:val="24"/>
          <w:szCs w:val="20"/>
          <w:lang w:bidi="ru-RU"/>
        </w:rPr>
        <w:t>ешени</w:t>
      </w:r>
      <w:r>
        <w:rPr>
          <w:b w:val="0"/>
          <w:color w:val="000000"/>
          <w:sz w:val="24"/>
          <w:szCs w:val="20"/>
          <w:lang w:val="ru-RU" w:bidi="ru-RU"/>
        </w:rPr>
        <w:t>ем</w:t>
      </w:r>
      <w:proofErr w:type="spellEnd"/>
      <w:r w:rsidR="00F94000" w:rsidRPr="00810B91">
        <w:rPr>
          <w:b w:val="0"/>
          <w:color w:val="000000"/>
          <w:sz w:val="24"/>
          <w:szCs w:val="20"/>
          <w:lang w:bidi="ru-RU"/>
        </w:rPr>
        <w:t xml:space="preserve"> Думы </w:t>
      </w:r>
    </w:p>
    <w:p w:rsidR="00541078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val="ru-RU" w:bidi="ru-RU"/>
        </w:rPr>
      </w:pPr>
      <w:proofErr w:type="spellStart"/>
      <w:r w:rsidRPr="00810B91">
        <w:rPr>
          <w:b w:val="0"/>
          <w:color w:val="000000"/>
          <w:sz w:val="24"/>
          <w:szCs w:val="20"/>
          <w:lang w:bidi="ru-RU"/>
        </w:rPr>
        <w:t>Нижнеилимского</w:t>
      </w:r>
      <w:proofErr w:type="spellEnd"/>
      <w:r w:rsidR="00810B91">
        <w:rPr>
          <w:b w:val="0"/>
          <w:color w:val="000000"/>
          <w:sz w:val="24"/>
          <w:szCs w:val="20"/>
          <w:lang w:val="ru-RU" w:bidi="ru-RU"/>
        </w:rPr>
        <w:t xml:space="preserve"> 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>муниципального округа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u w:val="single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 xml:space="preserve">от </w:t>
      </w:r>
      <w:r w:rsidR="00663AA6" w:rsidRPr="00810B91">
        <w:rPr>
          <w:b w:val="0"/>
          <w:color w:val="000000"/>
          <w:sz w:val="24"/>
          <w:szCs w:val="20"/>
          <w:lang w:bidi="ru-RU"/>
        </w:rPr>
        <w:t>«</w:t>
      </w:r>
      <w:r w:rsidR="00541078">
        <w:rPr>
          <w:b w:val="0"/>
          <w:color w:val="000000"/>
          <w:sz w:val="24"/>
          <w:szCs w:val="20"/>
          <w:lang w:val="ru-RU" w:bidi="ru-RU"/>
        </w:rPr>
        <w:t>23</w:t>
      </w:r>
      <w:r w:rsidR="00663AA6" w:rsidRPr="00810B91">
        <w:rPr>
          <w:b w:val="0"/>
          <w:color w:val="000000"/>
          <w:sz w:val="24"/>
          <w:szCs w:val="20"/>
          <w:lang w:bidi="ru-RU"/>
        </w:rPr>
        <w:t xml:space="preserve">» </w:t>
      </w:r>
      <w:r w:rsidR="00541078">
        <w:rPr>
          <w:b w:val="0"/>
          <w:color w:val="000000"/>
          <w:sz w:val="24"/>
          <w:szCs w:val="20"/>
          <w:lang w:val="ru-RU" w:bidi="ru-RU"/>
        </w:rPr>
        <w:t>декабря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663AA6" w:rsidRPr="00810B91">
        <w:rPr>
          <w:b w:val="0"/>
          <w:color w:val="000000"/>
          <w:sz w:val="24"/>
          <w:szCs w:val="20"/>
          <w:lang w:bidi="ru-RU"/>
        </w:rPr>
        <w:t>2025 г</w:t>
      </w:r>
      <w:r w:rsidR="00810B91">
        <w:rPr>
          <w:b w:val="0"/>
          <w:color w:val="000000"/>
          <w:sz w:val="24"/>
          <w:szCs w:val="20"/>
          <w:lang w:val="ru-RU" w:bidi="ru-RU"/>
        </w:rPr>
        <w:t>ода</w:t>
      </w:r>
      <w:r w:rsidRPr="00810B91">
        <w:rPr>
          <w:b w:val="0"/>
          <w:color w:val="000000"/>
          <w:sz w:val="24"/>
          <w:szCs w:val="20"/>
          <w:lang w:bidi="ru-RU"/>
        </w:rPr>
        <w:t xml:space="preserve"> №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FA18F0">
        <w:rPr>
          <w:b w:val="0"/>
          <w:color w:val="000000"/>
          <w:sz w:val="24"/>
          <w:szCs w:val="20"/>
          <w:lang w:val="ru-RU" w:bidi="ru-RU"/>
        </w:rPr>
        <w:t>133</w:t>
      </w:r>
    </w:p>
    <w:p w:rsidR="00F94000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501080" w:rsidRDefault="00F53E54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bidi="ru-RU"/>
        </w:rPr>
      </w:pPr>
      <w:r w:rsidRPr="00501080">
        <w:rPr>
          <w:color w:val="000000"/>
          <w:sz w:val="32"/>
          <w:szCs w:val="24"/>
          <w:lang w:bidi="ru-RU"/>
        </w:rPr>
        <w:t>Промежуточный ликвидационный баланс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="004F69AB">
        <w:rPr>
          <w:color w:val="000000"/>
          <w:sz w:val="32"/>
          <w:szCs w:val="24"/>
          <w:lang w:val="ru-RU" w:bidi="ru-RU"/>
        </w:rPr>
        <w:t>Ревизионной комиссии города Железногорска-Илимского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(ОГРН </w:t>
      </w:r>
      <w:r w:rsidR="004F69AB" w:rsidRPr="004F69AB">
        <w:rPr>
          <w:color w:val="000000"/>
          <w:sz w:val="32"/>
          <w:szCs w:val="24"/>
          <w:lang w:bidi="ru-RU"/>
        </w:rPr>
        <w:t>1083847001358</w:t>
      </w:r>
      <w:r w:rsidRPr="00501080">
        <w:rPr>
          <w:color w:val="000000"/>
          <w:sz w:val="32"/>
          <w:szCs w:val="24"/>
          <w:lang w:bidi="ru-RU"/>
        </w:rPr>
        <w:t xml:space="preserve">, ИНН/КПП </w:t>
      </w:r>
      <w:r w:rsidR="004F69AB" w:rsidRPr="004F69AB">
        <w:rPr>
          <w:color w:val="000000"/>
          <w:sz w:val="32"/>
          <w:szCs w:val="24"/>
          <w:lang w:bidi="ru-RU"/>
        </w:rPr>
        <w:t>3834013926</w:t>
      </w:r>
      <w:r w:rsidRPr="00501080">
        <w:rPr>
          <w:color w:val="000000"/>
          <w:sz w:val="32"/>
          <w:szCs w:val="24"/>
          <w:lang w:bidi="ru-RU"/>
        </w:rPr>
        <w:t>/</w:t>
      </w:r>
      <w:r w:rsidR="004F69AB" w:rsidRPr="004F69AB">
        <w:rPr>
          <w:color w:val="000000"/>
          <w:sz w:val="32"/>
          <w:szCs w:val="24"/>
          <w:lang w:bidi="ru-RU"/>
        </w:rPr>
        <w:t>383401001</w:t>
      </w:r>
      <w:r w:rsidRPr="00501080">
        <w:rPr>
          <w:color w:val="000000"/>
          <w:sz w:val="32"/>
          <w:szCs w:val="24"/>
          <w:lang w:bidi="ru-RU"/>
        </w:rPr>
        <w:t>)</w:t>
      </w:r>
      <w:r w:rsidR="00B83B37" w:rsidRPr="00501080">
        <w:rPr>
          <w:color w:val="000000"/>
          <w:sz w:val="32"/>
          <w:szCs w:val="24"/>
          <w:lang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по состоянию на </w:t>
      </w:r>
      <w:r w:rsidR="00D51339" w:rsidRPr="00501080">
        <w:rPr>
          <w:color w:val="000000"/>
          <w:sz w:val="32"/>
          <w:szCs w:val="24"/>
          <w:lang w:bidi="ru-RU"/>
        </w:rPr>
        <w:t>16</w:t>
      </w:r>
      <w:r w:rsidRPr="00501080">
        <w:rPr>
          <w:color w:val="000000"/>
          <w:sz w:val="32"/>
          <w:szCs w:val="24"/>
          <w:lang w:bidi="ru-RU"/>
        </w:rPr>
        <w:t xml:space="preserve"> </w:t>
      </w:r>
      <w:r w:rsidR="00D51339" w:rsidRPr="00501080">
        <w:rPr>
          <w:color w:val="000000"/>
          <w:sz w:val="32"/>
          <w:szCs w:val="24"/>
          <w:lang w:bidi="ru-RU"/>
        </w:rPr>
        <w:t>декабря</w:t>
      </w:r>
      <w:r w:rsidRPr="00501080">
        <w:rPr>
          <w:color w:val="000000"/>
          <w:sz w:val="32"/>
          <w:szCs w:val="24"/>
          <w:lang w:bidi="ru-RU"/>
        </w:rPr>
        <w:t xml:space="preserve"> 202</w:t>
      </w:r>
      <w:r w:rsidR="00D51339" w:rsidRPr="00501080">
        <w:rPr>
          <w:color w:val="000000"/>
          <w:sz w:val="32"/>
          <w:szCs w:val="24"/>
          <w:lang w:bidi="ru-RU"/>
        </w:rPr>
        <w:t>5</w:t>
      </w:r>
      <w:r w:rsidRPr="00501080">
        <w:rPr>
          <w:color w:val="000000"/>
          <w:sz w:val="32"/>
          <w:szCs w:val="24"/>
          <w:lang w:bidi="ru-RU"/>
        </w:rPr>
        <w:t xml:space="preserve"> года</w:t>
      </w:r>
    </w:p>
    <w:p w:rsidR="00F94000" w:rsidRPr="00541078" w:rsidRDefault="00F94000" w:rsidP="00541078">
      <w:pPr>
        <w:pStyle w:val="aa"/>
        <w:rPr>
          <w:sz w:val="24"/>
          <w:szCs w:val="24"/>
        </w:rPr>
      </w:pPr>
    </w:p>
    <w:sectPr w:rsidR="00F94000" w:rsidRPr="00541078" w:rsidSect="00541078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2669"/>
    <w:rsid w:val="004A5F8E"/>
    <w:rsid w:val="004B5B70"/>
    <w:rsid w:val="004C15A2"/>
    <w:rsid w:val="004D05CA"/>
    <w:rsid w:val="004D3940"/>
    <w:rsid w:val="004F1AEE"/>
    <w:rsid w:val="004F69AB"/>
    <w:rsid w:val="00501080"/>
    <w:rsid w:val="00541078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A18F0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3C11E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67383-F715-408C-BC64-EA666A01D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3</cp:revision>
  <cp:lastPrinted>2025-12-16T06:18:00Z</cp:lastPrinted>
  <dcterms:created xsi:type="dcterms:W3CDTF">2025-12-23T07:43:00Z</dcterms:created>
  <dcterms:modified xsi:type="dcterms:W3CDTF">2025-12-23T11:59:00Z</dcterms:modified>
</cp:coreProperties>
</file>